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C6142F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C6142F" w:rsidRDefault="00C6142F" w:rsidP="00C6142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C6142F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C6142F" w:rsidRDefault="00C6142F" w:rsidP="00C6142F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C6142F" w:rsidRDefault="00C6142F" w:rsidP="00C6142F">
            <w:pPr>
              <w:pStyle w:val="Reponse"/>
              <w:snapToGrid w:val="0"/>
              <w:ind w:left="0" w:right="0"/>
              <w:jc w:val="center"/>
            </w:pPr>
            <w:r>
              <w:t>2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C6142F" w:rsidRDefault="00C6142F" w:rsidP="00C6142F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C6142F" w:rsidRDefault="00C6142F" w:rsidP="00C6142F">
            <w:pPr>
              <w:pStyle w:val="Reponse"/>
              <w:snapToGrid w:val="0"/>
              <w:ind w:left="0" w:right="0"/>
              <w:jc w:val="left"/>
            </w:pPr>
            <w:r w:rsidRPr="00EE136C">
              <w:t>M</w:t>
            </w:r>
            <w:r>
              <w:t xml:space="preserve">ENUISERIES EXTERIEURES ALUMINIUM 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C6142F" w:rsidRDefault="00C6142F" w:rsidP="00C6142F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 xml:space="preserve">Service des constructions </w:t>
            </w:r>
            <w:r w:rsidR="0016781F">
              <w:t xml:space="preserve">universitaires </w:t>
            </w:r>
            <w:r>
              <w:t>(SCUS)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</w:r>
      <w:proofErr w:type="gramStart"/>
      <w:r>
        <w:t>après</w:t>
      </w:r>
      <w:proofErr w:type="gramEnd"/>
      <w:r>
        <w:t xml:space="preserve">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</w:t>
      </w:r>
      <w:proofErr w:type="gramEnd"/>
      <w:r w:rsidR="00D25F55">
        <w:rPr>
          <w:b/>
          <w:u w:val="single"/>
        </w:rPr>
        <w:t xml:space="preserve">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16781F">
        <w:rPr>
          <w:b/>
          <w:u w:val="single"/>
        </w:rPr>
        <w:t xml:space="preserve"> </w:t>
      </w:r>
      <w:r w:rsidR="0016781F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55"/>
        <w:gridCol w:w="2835"/>
        <w:gridCol w:w="1984"/>
        <w:gridCol w:w="1843"/>
        <w:gridCol w:w="1985"/>
      </w:tblGrid>
      <w:tr w:rsidR="00C6142F" w:rsidTr="00571943">
        <w:trPr>
          <w:tblHeader/>
          <w:jc w:val="center"/>
        </w:trPr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C6142F" w:rsidTr="00571943">
        <w:trPr>
          <w:trHeight w:val="716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2859CC" w:rsidRDefault="00C6142F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2B198E" w:rsidRDefault="00C6142F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6142F" w:rsidRDefault="00C6142F" w:rsidP="00571943">
            <w:pPr>
              <w:pStyle w:val="Standard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Default="00C6142F" w:rsidP="00571943">
            <w:pPr>
              <w:pStyle w:val="Standard"/>
              <w:snapToGrid w:val="0"/>
            </w:pPr>
          </w:p>
        </w:tc>
      </w:tr>
      <w:tr w:rsidR="00C6142F" w:rsidRPr="000459E6" w:rsidTr="00571943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1 (TO1)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Réhabilitation de la sous station de chauffage du bâtiment 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C6142F" w:rsidRPr="000459E6" w:rsidTr="00571943">
        <w:trPr>
          <w:trHeight w:val="759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2 (TO2)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Echange CTA de l’amphithéâtre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C6142F" w:rsidRPr="000459E6" w:rsidTr="00571943">
        <w:trPr>
          <w:trHeight w:val="70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3 (TO3)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spacing w:after="80"/>
              <w:jc w:val="center"/>
              <w:rPr>
                <w:bCs/>
                <w:iCs/>
                <w:sz w:val="20"/>
              </w:rPr>
            </w:pPr>
            <w:r w:rsidRPr="000459E6">
              <w:rPr>
                <w:bCs/>
                <w:iCs/>
                <w:sz w:val="20"/>
              </w:rPr>
              <w:t>Echange CTA en toiture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C6142F" w:rsidRPr="000459E6" w:rsidRDefault="00C6142F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231448" w:rsidRDefault="00231448" w:rsidP="00231448">
      <w:pPr>
        <w:pStyle w:val="Paradouble"/>
        <w:keepNext/>
        <w:spacing w:before="240"/>
        <w:ind w:left="-142"/>
      </w:pPr>
      <w:r>
        <w:rPr>
          <w:b/>
          <w:u w:val="single"/>
        </w:rPr>
        <w:t>Valorisation des prestations supplémentaires éventuelles</w:t>
      </w:r>
      <w:r w:rsidR="002859CC">
        <w:rPr>
          <w:b/>
          <w:u w:val="single"/>
        </w:rPr>
        <w:t xml:space="preserve"> (PSE)</w:t>
      </w:r>
    </w:p>
    <w:tbl>
      <w:tblPr>
        <w:tblW w:w="9618" w:type="dxa"/>
        <w:tblInd w:w="-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65"/>
        <w:gridCol w:w="747"/>
        <w:gridCol w:w="2126"/>
        <w:gridCol w:w="2977"/>
        <w:gridCol w:w="1644"/>
        <w:gridCol w:w="1659"/>
      </w:tblGrid>
      <w:tr w:rsidR="00C6142F" w:rsidTr="00571943">
        <w:trPr>
          <w:tblHeader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</w:pPr>
            <w:r>
              <w:rPr>
                <w:b/>
              </w:rPr>
              <w:t>N°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</w:pPr>
            <w:r>
              <w:rPr>
                <w:b/>
              </w:rPr>
              <w:t>Lot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</w:pPr>
            <w:r>
              <w:rPr>
                <w:b/>
              </w:rPr>
              <w:t>Intitulé de la PSE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 concernée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</w:pPr>
            <w:r>
              <w:rPr>
                <w:b/>
              </w:rPr>
              <w:t xml:space="preserve">Montant hors TVA </w:t>
            </w:r>
            <w:r>
              <w:rPr>
                <w:rFonts w:ascii="Wingdings" w:hAnsi="Wingdings"/>
              </w:rPr>
              <w:t>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C6142F" w:rsidRDefault="00C6142F" w:rsidP="00571943">
            <w:pPr>
              <w:keepNext/>
              <w:snapToGrid w:val="0"/>
              <w:jc w:val="center"/>
            </w:pPr>
            <w:r>
              <w:rPr>
                <w:b/>
              </w:rPr>
              <w:t>Montant TVA incluse</w:t>
            </w:r>
          </w:p>
        </w:tc>
      </w:tr>
      <w:tr w:rsidR="00C6142F" w:rsidRPr="004B60F2" w:rsidTr="00571943">
        <w:trPr>
          <w:trHeight w:val="645"/>
        </w:trPr>
        <w:tc>
          <w:tcPr>
            <w:tcW w:w="46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6142F" w:rsidRPr="000D2676" w:rsidRDefault="00C6142F" w:rsidP="00571943">
            <w:pPr>
              <w:snapToGrid w:val="0"/>
              <w:jc w:val="center"/>
            </w:pPr>
            <w:r w:rsidRPr="00C61358">
              <w:rPr>
                <w:rFonts w:eastAsia="Times New Roman"/>
                <w:bCs/>
                <w:color w:val="000000"/>
              </w:rPr>
              <w:t>1</w:t>
            </w:r>
          </w:p>
        </w:tc>
        <w:tc>
          <w:tcPr>
            <w:tcW w:w="7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42F" w:rsidRPr="000D2676" w:rsidRDefault="00C6142F" w:rsidP="005719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42F" w:rsidRPr="000D2676" w:rsidRDefault="00C6142F" w:rsidP="00571943">
            <w:pPr>
              <w:jc w:val="center"/>
              <w:rPr>
                <w:color w:val="000000"/>
              </w:rPr>
            </w:pPr>
            <w:r w:rsidRPr="00C61358">
              <w:rPr>
                <w:rFonts w:eastAsia="Times New Roman"/>
                <w:bCs/>
                <w:color w:val="000000"/>
              </w:rPr>
              <w:t>Brise soleil</w:t>
            </w:r>
          </w:p>
        </w:tc>
        <w:tc>
          <w:tcPr>
            <w:tcW w:w="297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42F" w:rsidRPr="000D2676" w:rsidRDefault="00C6142F" w:rsidP="00571943">
            <w:pPr>
              <w:jc w:val="center"/>
              <w:rPr>
                <w:color w:val="000000"/>
              </w:rPr>
            </w:pPr>
            <w:r w:rsidRPr="00C61358">
              <w:rPr>
                <w:color w:val="000000"/>
              </w:rPr>
              <w:t>Tranche Ferme (TF)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6142F" w:rsidRPr="004B60F2" w:rsidRDefault="00C6142F" w:rsidP="00571943">
            <w:pPr>
              <w:jc w:val="center"/>
              <w:rPr>
                <w:color w:val="000000"/>
              </w:rPr>
            </w:pPr>
          </w:p>
        </w:tc>
        <w:tc>
          <w:tcPr>
            <w:tcW w:w="16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C6142F" w:rsidRPr="004B60F2" w:rsidRDefault="00C6142F" w:rsidP="00571943">
            <w:pPr>
              <w:jc w:val="center"/>
              <w:rPr>
                <w:color w:val="000000"/>
              </w:rPr>
            </w:pPr>
          </w:p>
        </w:tc>
      </w:tr>
    </w:tbl>
    <w:p w:rsidR="00231448" w:rsidRDefault="00231448" w:rsidP="00231448">
      <w:pPr>
        <w:spacing w:before="120"/>
      </w:pPr>
      <w:r>
        <w:rPr>
          <w:rFonts w:ascii="Wingdings" w:hAnsi="Wingdings"/>
        </w:rPr>
        <w:t></w:t>
      </w:r>
      <w:r>
        <w:rPr>
          <w:sz w:val="20"/>
        </w:rPr>
        <w:t xml:space="preserve"> plus ou moins-value par rapport à la solution de base</w:t>
      </w:r>
    </w:p>
    <w:p w:rsidR="00231448" w:rsidRDefault="00231448" w:rsidP="00231448">
      <w:pPr>
        <w:keepNext/>
        <w:spacing w:before="120" w:after="120"/>
      </w:pPr>
      <w:r>
        <w:rPr>
          <w:b/>
        </w:rPr>
        <w:t>Décision du maître d'ouvrage</w:t>
      </w:r>
    </w:p>
    <w:tbl>
      <w:tblPr>
        <w:tblW w:w="0" w:type="auto"/>
        <w:tblInd w:w="-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231448" w:rsidTr="00231448">
        <w:tc>
          <w:tcPr>
            <w:tcW w:w="9653" w:type="dxa"/>
            <w:gridSpan w:val="8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Compte tenu de l'acceptation de la/des prestation(s) supplémentaires(s) éventuelles(s)</w:t>
            </w:r>
          </w:p>
        </w:tc>
      </w:tr>
      <w:tr w:rsidR="00231448" w:rsidTr="00231448">
        <w:tc>
          <w:tcPr>
            <w:tcW w:w="496" w:type="dxa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n°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</w:pPr>
            <w:r>
              <w:t>, le montant du marché est arrêté à :</w:t>
            </w:r>
          </w:p>
        </w:tc>
      </w:tr>
      <w:tr w:rsidR="00231448" w:rsidTr="00231448">
        <w:tc>
          <w:tcPr>
            <w:tcW w:w="9653" w:type="dxa"/>
            <w:gridSpan w:val="8"/>
            <w:shd w:val="clear" w:color="auto" w:fill="auto"/>
          </w:tcPr>
          <w:p w:rsidR="00231448" w:rsidRDefault="00231448" w:rsidP="00231448">
            <w:pPr>
              <w:keepNext/>
              <w:keepLines/>
              <w:snapToGrid w:val="0"/>
              <w:rPr>
                <w:sz w:val="12"/>
              </w:rPr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numPr>
                <w:ilvl w:val="0"/>
                <w:numId w:val="10"/>
              </w:numPr>
              <w:tabs>
                <w:tab w:val="left" w:pos="720"/>
              </w:tabs>
              <w:suppressAutoHyphens/>
              <w:snapToGrid w:val="0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numPr>
                <w:ilvl w:val="0"/>
                <w:numId w:val="11"/>
              </w:numPr>
              <w:tabs>
                <w:tab w:val="left" w:pos="720"/>
              </w:tabs>
              <w:suppressAutoHyphens/>
              <w:snapToGrid w:val="0"/>
            </w:pPr>
            <w:r>
              <w:t>TVA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numPr>
                <w:ilvl w:val="0"/>
                <w:numId w:val="12"/>
              </w:numPr>
              <w:tabs>
                <w:tab w:val="left" w:pos="720"/>
              </w:tabs>
              <w:suppressAutoHyphens/>
              <w:snapToGrid w:val="0"/>
            </w:pPr>
            <w:r>
              <w:t>Montant TVA incluse 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/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rPr>
          <w:trHeight w:hRule="exact" w:val="60"/>
        </w:trPr>
        <w:tc>
          <w:tcPr>
            <w:tcW w:w="5464" w:type="dxa"/>
            <w:gridSpan w:val="4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115" w:type="dxa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575" w:type="dxa"/>
            <w:gridSpan w:val="2"/>
            <w:shd w:val="clear" w:color="auto" w:fill="auto"/>
          </w:tcPr>
          <w:p w:rsidR="00231448" w:rsidRDefault="00231448" w:rsidP="00231448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499" w:type="dxa"/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234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keepNext/>
              <w:snapToGrid w:val="0"/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  <w:tr w:rsidR="00231448" w:rsidTr="00231448">
        <w:tblPrEx>
          <w:tblCellMar>
            <w:left w:w="0" w:type="dxa"/>
            <w:right w:w="0" w:type="dxa"/>
          </w:tblCellMar>
        </w:tblPrEx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  <w:p w:rsidR="00231448" w:rsidRDefault="00231448" w:rsidP="00231448"/>
        </w:tc>
        <w:tc>
          <w:tcPr>
            <w:tcW w:w="944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231448" w:rsidRDefault="00231448" w:rsidP="00231448">
            <w:pPr>
              <w:snapToGrid w:val="0"/>
            </w:pPr>
          </w:p>
        </w:tc>
      </w:tr>
    </w:tbl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 xml:space="preserve">ue la TVA est </w:t>
      </w:r>
      <w:proofErr w:type="spellStart"/>
      <w:r>
        <w:t>autoli</w:t>
      </w:r>
      <w:r w:rsidR="00101478">
        <w:t>q</w:t>
      </w:r>
      <w:r>
        <w:t>uidée</w:t>
      </w:r>
      <w:proofErr w:type="spellEnd"/>
      <w:r>
        <w:t>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16781F" w:rsidRDefault="0016781F" w:rsidP="0016781F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 pour la tranche ferme et de la décision d’affermissement pour les tranches optionnelles.</w:t>
      </w:r>
    </w:p>
    <w:p w:rsidR="0016781F" w:rsidRDefault="0016781F" w:rsidP="0016781F">
      <w:pPr>
        <w:pStyle w:val="Paradouble"/>
        <w:rPr>
          <w:color w:val="000000"/>
        </w:rPr>
      </w:pPr>
      <w:r>
        <w:t xml:space="preserve">Le délai de la période de préparation pour chaque lot est de </w:t>
      </w:r>
      <w:r>
        <w:rPr>
          <w:color w:val="000000"/>
        </w:rPr>
        <w:t xml:space="preserve">de </w:t>
      </w:r>
      <w:r w:rsidRPr="002859CC">
        <w:rPr>
          <w:b/>
          <w:color w:val="000000"/>
        </w:rPr>
        <w:t>2 mois</w:t>
      </w:r>
      <w:r>
        <w:rPr>
          <w:color w:val="000000"/>
        </w:rPr>
        <w:t xml:space="preserve"> pour la tranche ferme et pour les tranches optionnelles de </w:t>
      </w:r>
      <w:r w:rsidRPr="002859CC">
        <w:rPr>
          <w:b/>
          <w:color w:val="000000"/>
        </w:rPr>
        <w:t>1 mois</w:t>
      </w:r>
      <w:r>
        <w:rPr>
          <w:color w:val="000000"/>
        </w:rPr>
        <w:t xml:space="preserve">. </w:t>
      </w:r>
    </w:p>
    <w:p w:rsidR="0016781F" w:rsidRDefault="0016781F" w:rsidP="0016781F">
      <w:pPr>
        <w:pStyle w:val="Paradouble"/>
      </w:pPr>
      <w:r>
        <w:t>3-2. Délai d'exécution des travaux</w:t>
      </w:r>
    </w:p>
    <w:p w:rsidR="0016781F" w:rsidRDefault="0016781F" w:rsidP="0016781F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débute </w:t>
      </w:r>
      <w:r w:rsidRPr="002859CC">
        <w:rPr>
          <w:color w:val="000000" w:themeColor="text1"/>
        </w:rPr>
        <w:t xml:space="preserve">à </w:t>
      </w:r>
      <w:r>
        <w:t>compter de la date fixée par l'ordre de service qui prescrira de commencer l'exécution du/des premier(s) lot(s) de la tranche considérée.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4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4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16781F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bookmarkStart w:id="15" w:name="_GoBack" w:colFirst="0" w:colLast="1"/>
            <w:r w:rsidRPr="0016781F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16781F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16781F">
              <w:rPr>
                <w:b/>
                <w:color w:val="000000" w:themeColor="text1"/>
              </w:rPr>
              <w:t>9 mois</w:t>
            </w:r>
          </w:p>
        </w:tc>
      </w:tr>
      <w:bookmarkEnd w:id="15"/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</w:t>
      </w:r>
      <w:proofErr w:type="gramEnd"/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proofErr w:type="gramStart"/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</w:t>
      </w:r>
      <w:proofErr w:type="gramEnd"/>
      <w:r w:rsidR="00D25F55">
        <w:rPr>
          <w:b/>
          <w:u w:val="single"/>
        </w:rPr>
        <w:t xml:space="preserve">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proofErr w:type="gramStart"/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</w:t>
      </w:r>
      <w:proofErr w:type="gramEnd"/>
      <w:r w:rsidR="00D25F55">
        <w:rPr>
          <w:b/>
          <w:sz w:val="32"/>
        </w:rPr>
        <w:t xml:space="preserve">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101478" w:rsidRDefault="00101478">
      <w:pPr>
        <w:keepNext/>
        <w:keepLines/>
        <w:spacing w:before="240" w:after="240"/>
        <w:rPr>
          <w:b/>
          <w:sz w:val="28"/>
          <w:u w:val="single"/>
        </w:rPr>
      </w:pPr>
    </w:p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bookmarkStart w:id="16" w:name="MacroEffectuee"/>
      <w:bookmarkEnd w:id="16"/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16781F">
            <w:rPr>
              <w:noProof/>
              <w:sz w:val="18"/>
            </w:rPr>
            <w:t>9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16781F">
            <w:rPr>
              <w:noProof/>
              <w:sz w:val="18"/>
            </w:rPr>
            <w:t>16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16781F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16781F">
            <w:rPr>
              <w:caps/>
              <w:noProof/>
              <w:color w:val="5B9BD5" w:themeColor="accent1"/>
            </w:rPr>
            <w:t>16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7" w:name="Reference_doc_2"/>
          <w:bookmarkEnd w:id="17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1"/>
          <w:bookmarkEnd w:id="18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16781F"/>
    <w:rsid w:val="00193CBC"/>
    <w:rsid w:val="00231448"/>
    <w:rsid w:val="002859CC"/>
    <w:rsid w:val="002B198E"/>
    <w:rsid w:val="00340172"/>
    <w:rsid w:val="00415B5C"/>
    <w:rsid w:val="00416719"/>
    <w:rsid w:val="00494204"/>
    <w:rsid w:val="005D33CF"/>
    <w:rsid w:val="00615F09"/>
    <w:rsid w:val="006B51B8"/>
    <w:rsid w:val="00751EB8"/>
    <w:rsid w:val="007E46AE"/>
    <w:rsid w:val="00824C79"/>
    <w:rsid w:val="00825AEE"/>
    <w:rsid w:val="008679A1"/>
    <w:rsid w:val="00920F38"/>
    <w:rsid w:val="009456CE"/>
    <w:rsid w:val="009740C4"/>
    <w:rsid w:val="00AF116E"/>
    <w:rsid w:val="00B565BA"/>
    <w:rsid w:val="00B75928"/>
    <w:rsid w:val="00C01868"/>
    <w:rsid w:val="00C414F0"/>
    <w:rsid w:val="00C6142F"/>
    <w:rsid w:val="00CF2D24"/>
    <w:rsid w:val="00D25F55"/>
    <w:rsid w:val="00E22230"/>
    <w:rsid w:val="00E3480E"/>
    <w:rsid w:val="00E359C4"/>
    <w:rsid w:val="00F6378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88A6681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486499-CCE2-4986-963B-68F522F84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EEA8F670.dotm</Template>
  <TotalTime>91</TotalTime>
  <Pages>16</Pages>
  <Words>2975</Words>
  <Characters>16365</Characters>
  <Application>Microsoft Office Word</Application>
  <DocSecurity>0</DocSecurity>
  <Lines>136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19302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15</cp:revision>
  <cp:lastPrinted>2021-08-24T08:04:00Z</cp:lastPrinted>
  <dcterms:created xsi:type="dcterms:W3CDTF">2021-07-19T14:43:00Z</dcterms:created>
  <dcterms:modified xsi:type="dcterms:W3CDTF">2021-09-29T09:44:00Z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